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170 Disco-Slow Юніори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#115 Поліна Коваль - 1 місце</w:t>
      </w:r>
    </w:p>
    <w:p>
      <w:pPr>
        <w:pStyle w:val="ListNumber"/>
      </w:pPr>
      <w:r>
        <w:t>#86 Аніта Акопян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115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